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«DANCE LAND LEGENDARY # 25». Всеукраїнські змагання з сучасних танців</w:t>
      </w:r>
    </w:p>
    <w:p>
      <w:pPr>
        <w:spacing w:before="0" w:after="0"/>
        <w:jc w:val="center"/>
      </w:pPr>
      <w:r>
        <w:t>Місто: Запоріжжя</w:t>
      </w:r>
    </w:p>
    <w:p>
      <w:pPr>
        <w:spacing w:before="0" w:after="240"/>
        <w:jc w:val="center"/>
      </w:pPr>
      <w:r>
        <w:t>31 Січня - 01 Лютого 2026</w:t>
      </w:r>
    </w:p>
    <w:p>
      <w:pPr>
        <w:pStyle w:val="Heading1"/>
        <w:jc w:val="center"/>
      </w:pPr>
      <w:r>
        <w:t>238 Jazz-Funk Дорослі Solo Start</w:t>
      </w:r>
    </w:p>
    <w:p>
      <w:pPr>
        <w:pStyle w:val="Heading2"/>
      </w:pPr>
      <w:r>
        <w:t>Фінал</w:t>
      </w:r>
    </w:p>
    <w:p>
      <w:pPr>
        <w:spacing w:after="0"/>
      </w:pPr>
      <w:r>
        <w:t>Суддівська колегія:</w:t>
      </w:r>
    </w:p>
    <w:p>
      <w:pPr>
        <w:spacing w:before="0" w:after="0"/>
      </w:pPr>
      <w:r>
        <w:t>A - KATiA (Чернігів)</w:t>
      </w:r>
    </w:p>
    <w:p>
      <w:pPr>
        <w:spacing w:before="0" w:after="0"/>
      </w:pPr>
      <w:r>
        <w:t>B - Сидорцова Яна</w:t>
      </w:r>
    </w:p>
    <w:p>
      <w:pPr>
        <w:spacing w:before="0" w:after="0"/>
      </w:pPr>
      <w:r>
        <w:t>C - Дар`я Алексашина</w:t>
      </w:r>
    </w:p>
    <w:p>
      <w:pPr>
        <w:spacing w:before="0" w:after="0"/>
      </w:pPr>
      <w:r>
        <w:t>D - Шаповалова Тетяна</w:t>
      </w:r>
    </w:p>
    <w:p>
      <w:pPr>
        <w:spacing w:before="0" w:after="0"/>
      </w:pPr>
      <w:r>
        <w:t>E - Альона Міщенко</w:t>
      </w:r>
    </w:p>
    <w:p>
      <w:pPr>
        <w:spacing w:after="120"/>
      </w:pPr>
    </w:p>
    <w:p>
      <w:r>
        <w:t>Результати:</w:t>
      </w:r>
    </w:p>
    <w:p>
      <w:pPr>
        <w:pStyle w:val="ListNumber"/>
      </w:pPr>
      <w:r>
        <w:t>#303 Карина Запорожець - 1 місце</w:t>
      </w:r>
    </w:p>
    <w:p>
      <w:pPr>
        <w:pStyle w:val="ListNumber"/>
      </w:pPr>
      <w:r>
        <w:t>#46 Вероніка Чудновець - 1 місце</w:t>
      </w:r>
    </w:p>
    <w:p>
      <w:pPr>
        <w:pStyle w:val="ListNumber"/>
      </w:pPr>
      <w:r>
        <w:t>#316 Аліса Кузнецова - 2 місце</w:t>
      </w:r>
    </w:p>
    <w:p>
      <w:pPr>
        <w:pStyle w:val="ListNumber"/>
      </w:pPr>
      <w:r>
        <w:t>#161 Маргарита Хлюстіна - 2 місце</w:t>
      </w:r>
    </w:p>
    <w:p>
      <w:pPr>
        <w:pStyle w:val="ListNumber"/>
      </w:pPr>
      <w:r>
        <w:t>#343 Софія Фролова - 3 місце</w:t>
      </w:r>
    </w:p>
    <w:p>
      <w:pPr>
        <w:pStyle w:val="ListNumber"/>
      </w:pPr>
      <w:r>
        <w:t>#62 Діана Лучко - 3 місце</w:t>
      </w:r>
    </w:p>
    <w:p/>
    <w:tbl>
      <w:tblPr>
        <w:tblStyle w:val="LightGrid-Accent1"/>
        <w:tblW w:type="auto" w:w="0"/>
        <w:tblLook w:firstColumn="1" w:firstRow="1" w:lastColumn="0" w:lastRow="0" w:noHBand="0" w:noVBand="1" w:val="04A0"/>
      </w:tblPr>
      <w:tblGrid>
        <w:gridCol w:w="1337"/>
        <w:gridCol w:w="1337"/>
        <w:gridCol w:w="1337"/>
        <w:gridCol w:w="1337"/>
        <w:gridCol w:w="1337"/>
        <w:gridCol w:w="1337"/>
        <w:gridCol w:w="1337"/>
      </w:tblGrid>
      <w:tr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№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A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B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C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D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E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rPr>
                <w:b/>
              </w:rPr>
              <w:t>Місце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303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46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316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161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2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343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  <w:tr>
        <w:tc>
          <w:tcPr>
            <w:tcW w:type="dxa" w:w="1337"/>
          </w:tcPr>
          <w:p>
            <w:pPr>
              <w:jc w:val="center"/>
            </w:pPr>
            <w:r>
              <w:t>62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1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4</w:t>
            </w:r>
          </w:p>
        </w:tc>
        <w:tc>
          <w:tcPr>
            <w:tcW w:type="dxa" w:w="1337"/>
          </w:tcPr>
          <w:p>
            <w:pPr>
              <w:jc w:val="center"/>
            </w:pPr>
            <w:r>
              <w:t>3</w:t>
            </w:r>
          </w:p>
        </w:tc>
      </w:tr>
    </w:tbl>
    <w:p/>
    <w:sectPr w:rsidR="00FC693F" w:rsidRPr="0006063C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